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0323284" name="d6a8ef20-0ecf-11f0-8e2f-374784637c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513130" name="d6a8ef20-0ecf-11f0-8e2f-374784637cc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7550220" name="f743c4a0-0ed2-11f0-8190-41165b1a97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48586" name="f743c4a0-0ed2-11f0-8190-41165b1a974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Dusche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7094826" name="f80d87d0-0ed3-11f0-b42f-4b0d42190f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178065" name="f80d87d0-0ed3-11f0-b42f-4b0d42190ff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4829497" name="2e49f5e0-0ed4-11f0-bec9-11f1f2e33f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527772" name="2e49f5e0-0ed4-11f0-bec9-11f1f2e33f1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7819747" name="6e1aef80-0ed4-11f0-834f-851bc7607c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584047" name="6e1aef80-0ed4-11f0-834f-851bc7607c5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63362499" name="fb553590-0ecf-11f0-a6a8-19c0d49a39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739695" name="fb553590-0ecf-11f0-a6a8-19c0d49a398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1937843" name="52924730-0ed0-11f0-acf8-f597c3e166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775015" name="52924730-0ed0-11f0-acf8-f597c3e166d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113220" name="000d49f0-0ed1-11f0-83d5-d7607a6ac2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376803" name="000d49f0-0ed1-11f0-83d5-d7607a6ac28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7093044" name="c7a31480-0ed2-11f0-a9de-8b7cd3230e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142658" name="c7a31480-0ed2-11f0-a9de-8b7cd3230e1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888994" name="16938e70-0ed4-11f0-8ffa-7b79dcadb7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20319" name="16938e70-0ed4-11f0-8ffa-7b79dcadb7a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2986299" name="2b442cc0-0ed0-11f0-80f9-e56d70de44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422236" name="2b442cc0-0ed0-11f0-80f9-e56d70de443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Sauna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und 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2321779" name="6786c820-0ed3-11f0-aef0-d91125911c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407534" name="6786c820-0ed3-11f0-aef0-d91125911cd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Sauna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und 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6315206" name="bf373500-0ed3-11f0-ba5c-27c33a2e99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300143" name="bf373500-0ed3-11f0-ba5c-27c33a2e997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0111421" name="ca1deda0-0ed4-11f0-a6e8-efed333e5e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116762" name="ca1deda0-0ed4-11f0-a6e8-efed333e5e5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Wände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0897937" name="14966970-0ed5-11f0-9904-997a1ef296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852858" name="14966970-0ed5-11f0-9904-997a1ef296e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Decken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3932950" name="3029ee90-0ed6-11f0-88a3-6f35adb0e3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369571" name="3029ee90-0ed6-11f0-88a3-6f35adb0e3a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Andreas Caminada</w:t>
          </w:r>
        </w:p>
        <w:p>
          <w:pPr>
            <w:spacing w:before="0" w:after="0"/>
          </w:pPr>
          <w:r>
            <w:t>225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